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郑晓红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F000061—001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中医经典临证发微（总论）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郑晓红,徐勰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