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47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毕婷婷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2~17周</w:t>
      </w:r>
    </w:p>
    <w:bookmarkStart w:id="1" w:name="44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实用中医药大数据研究导论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2~4(双),7~11(单)周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全校-科学素养类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