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7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李昭苏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717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(020502—004)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1~5,13~17周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中药253;中药254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(020502—004)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1~5,13~17周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中药253;中药254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(R020507—001)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1~5,13~17周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