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43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徐晓聪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7~8周</w:t>
      </w:r>
    </w:p>
    <w:bookmarkStart w:id="1" w:name="1443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中国医学史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(2020101—006)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中国医学史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(2020101—001)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中医儿科八26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中国医学史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(2020101—011)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中国医学史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(2020101—013)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中国医学史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(2020101—012)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中国医学史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(2020101—002)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中国医学史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(2020101—004)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中国医学史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(2020101—003)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