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国际经方学院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张薛光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各家经方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微专业,经方医学004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各家经方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微专业,经方医学004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经方方证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微专业,经方医学005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