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康复（合作办学）222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钱佳佳/李青峰/司誉豪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大学学术英语读写教程（上册）、学术英语听力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高级脊柱解剖学（一）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7~9周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司誉豪/Michael Asher Sontheimer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高级脊柱解剖学（一）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7~9周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司誉豪/Michael Asher Sontheimer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110048—017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马克思主义基本原理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曾晞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110048—017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马克思主义基本原理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曾晞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110048—017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马克思主义基本原理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曾晞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110048—017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马克思主义基本原理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曾晞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大学学术英语读写教程（上册）、学术英语听力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大学学术英语读写教程（上册）、学术英语听力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大学学术英语读写教程（上册）、学术英语听力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雅思口语（三）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史云松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雅思口语（三）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史云松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