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盲校-420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盲校-420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韩永红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盲校-420  王耀帅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龚美蓉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龚美蓉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