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针灸推拿学(盲人本科)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针推视障24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黄雯洁/陈彦臻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宋德胤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盲校-421  田盼盼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盲校-421  赵菁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盲校-421  朱丹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涂玥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盲校-421  张浩文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刘兰英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黄雯洁/陈彦臻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宋德胤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盲校-421  田盼盼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 盲校-421  赵菁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盲校-421  朱丹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李守栋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黄雯洁/陈彦臻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李守栋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宋德胤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盲校-421  田盼盼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盲校-421  赵菁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盲校-421  朱丹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 盲校-421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盲校-421  张畅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盲校-421  张琪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刘兰英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中医健身学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李守栋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宋德胤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盲校-421  田盼盼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 盲校-421  赵菁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盲校-421  朱丹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 盲校-421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盲校-421  张畅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盲校-421  张琪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刘兰英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中医健身学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李守栋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