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盲校-427  杨江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盲校-427  许慧洁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孙光权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盲校-427  杨江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盲校-427  许慧洁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孙光权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