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B13-201  徐晓聪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B11-311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B11-204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B11-311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翁泽斌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B11-204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B4-509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B4-509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B5-203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B5-203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 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B5-203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B5-203  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