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B8-509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B13-206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B8-509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B13-206  谷鑫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B4-205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谷鑫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B11-208  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推拿功法学Ⅰ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周雅萍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B11-114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B11-114  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