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周立华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(2学时)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王巧晗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7~15周 (1学时)  B13-201  张新昌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 B13-201  徐天成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B6-101  刘悦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