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B11-315  徐天成/许骞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 B11-315  徐天成/许骞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B11-315  徐天成/许骞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