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B11-109  徐天成/李媛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 B8-407  徐天成/李媛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B8-407  徐天成/李媛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