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 B11-104  尹东奇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 B11-104  尹东奇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