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B6-103  颉浩田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B13-208  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B13-208  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B4-206  颉浩田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B13-111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