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5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康复治疗学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康复261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4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端木浩宇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沈怡婷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B5-207  刘嘉懿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 B13-208  张青玉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梁海娜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B8-507  梁海娜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 B13-208  张青玉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梁海娜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梁海娜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B8-507  梁海娜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沈怡婷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B13-108  刘嘉懿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王新文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(2050670—001)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金彦/王磊/张洋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张青玉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王新文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(2050670—001)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金彦/王磊/张洋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赵霞/王珏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赵霞/王珏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