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钱佳佳/李青峰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钱佳佳/李青峰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B11-114  梁涛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钱佳佳/李青峰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B11-114  梁涛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于美玲/王尊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赵青春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于美玲/王尊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赵青春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