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于美玲/王尊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梁涛/陈利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于美玲/王尊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梁涛/陈利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赵青春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诊断学(含影像学)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赵青春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