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杨伟伟/彭娟娟/涂玥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杨伟伟/彭娟娟/涂玥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曹震宇/黄碧滢/夏雅雯/赵丰润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杨伟伟/彭娟娟/涂玥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曹震宇/黄碧滢/夏雅雯/赵丰润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曹震宇/黄碧滢/夏雅雯/赵丰润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曹震宇/黄碧滢/夏雅雯/赵丰润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李青峰/曹雪进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李青峰/曹雪进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