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5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中医康复24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7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顾一煌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B11-214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B11-214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王宁/倪光夏/宋扬扬/张智慧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顾一煌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刘庆帮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B11-214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 B11-214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(1学时)  B13-108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(1学时)  B13-108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(1学时)  B13-108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(1学时)  B13-108  高行素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(030855—001)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石尔丹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(130103—001)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吴娟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3~4周 (2学时)  B13-108  张琪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B13-108  花开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8~9周 (2学时)  B13-108  刘元桦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10~12周 (2学时)  B13-108  高行素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(2学时)  B11-208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(2学时)  B11-208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王宁/倪光夏/宋扬扬/张智慧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中医内科学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(030163—001)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7~10周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李柳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11~12周 (1学时)  B11-208  程海波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1~5,13~17周 (1学时)  B11-208  孙谨怡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郑玉豪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(050243—001)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王宁/倪光夏/宋扬扬/张智慧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习近平新时代中国特色社会主义思想概论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医学伦理学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(010808—002)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王务梅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