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B13-114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B13-114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B6-107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B6-107  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B6-105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B6-105  徐秀萍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B6-107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B6-107  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B6-105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B6-105  徐秀萍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