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汪伯川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(1学时)  B4-308  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(1学时)  B4-308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4~5,9周 (1学时)  B4-308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10~12(双)周 (1学时)  B4-308  吴娟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汪伯川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汪伯川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杜珍媛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 B4-308  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(2学时)  B4-308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4~5,9周 (2学时)  B4-308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10~12(双)周 (2学时)  B4-308  吴娟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邹飞飞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B5-109  杨晨茜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宋志秀/吴云凤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邹飞飞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B5-109  杨晨茜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宋志秀/吴云凤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