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中医养生学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中医养生24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中医养生文化传播学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 B13-103  王珏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濮文渊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濮文渊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朱国华/胡雨峰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中医养生文化传播学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 B13-103  王珏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(1学时)  B11-107  严晶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喻晓/梁众擎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朱国华/胡雨峰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中医体质养生学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程成/刘华东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 B11-107  严晶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喻晓/梁众擎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 B11-104  拜争刚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朱瑞功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B13-107  李梦圆/李建萍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B13-107  陈乾乾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喻晓/梁众擎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朱瑞功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B13-107  李梦圆/李建萍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B13-107  陈乾乾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 B13-204  严晶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