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中药资源与开发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资源26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 B8-502  支兴蕾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刘嘉懿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4~5,7~9,14~16周 (2学时)  B13-114  张箫箫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B11-114  张箫箫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石乔梓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刘嘉懿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4~5,7~9,14~17周 (2学时)  B13-111  张箫箫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 B8-502  支兴蕾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刘嘉懿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4~5,7~9,14~16周 (1学时)  B13-114  张箫箫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B11-114  张箫箫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吕晓景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B11-303  吴啟南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B11-303  宿树兰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B11-303  李思蒙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B4-406  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徐忆竹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B4-406  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徐忆竹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