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中药资源与开发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资源24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(2学时)  B4-409  谢辉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单鸣秋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刘潺潺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(1学时)  B4-409  谢辉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单鸣秋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药用植物生理生态学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 李思蒙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刘潺潺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王沐涵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B6-101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药用植物生理生态学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 李思蒙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王沐涵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B6-101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赵晓莉/史长灿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药用植物生理生态学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王媚/刘潺潺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赵晓莉/史长灿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药用植物生理生态学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王媚/刘潺潺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张泽苗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谷巍,张瑜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