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中药资源与开发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资源232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李林/邹伟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李林/邹伟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李林/邹伟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李林/邹伟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李林/邹伟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李林/邹伟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李林/邹伟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400091—002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中药资源学认知实习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谷巍,严辉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