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中药资源与开发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资源231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魏丹丹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谷巍/李思蒙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朱国雪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宋珅/蒋宝平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李林/邹伟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中药资源学认知实习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谷巍,严辉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