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8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药学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药学253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08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(110048—024)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李安君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(041053—003)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(1学时)  B13-208  田荣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盛捷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 B8-309  金弘明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(110048—024)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李安君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(041111—003)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刘晓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(041053—003)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 B13-208  田荣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盛捷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 B8-309  金弘明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(041111—003)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刘晓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有机化学实验Ⅱ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高雪姣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9~13周 (2学时)  王帆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(041112—003)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钱文慧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 苏华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(021609—003)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贾可可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(022513—001)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戴丽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有机化学实验Ⅱ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高雪姣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9~13周 (1学时)  王帆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(041112—003)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钱文慧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 苏华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(021609—003)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贾可可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(022513—001)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戴丽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(400287—051)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梁海娜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(110033—050)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徐璐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