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B8-309  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B8-309  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丁宁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B11-102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丁宁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B11-102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