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药学244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(1学时)  B6-103  颜建明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(041006—005)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张自力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李念光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2~5,7~17周 (2学时)  B6-103  颜建明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有机波谱分析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王洪兰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吴媛媛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 B6-101  程楠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 B4-105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高成龙/王飞虾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田晓岩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 B4-105  焦方文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(040018—008)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常亮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高成龙/王飞虾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(040833—001)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(3学时)  B5-101  张晨双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(3学时)  B5-101  肖青青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