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B8-502  刘悦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B4-207  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B8-502  刘悦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王博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王博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