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(2学时)  B5-106  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B5-106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B5-106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文红梅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李念光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毕肖林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(1学时)  B5-106  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B5-106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B5-106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文红梅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李念光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毕肖林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井山林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文红梅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李念光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毕肖林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桑梦如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杜金法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井山林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文红梅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李念光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毕肖林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桑梦如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杜金法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