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临床药学26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邵江娟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 马瑜璐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邵江娟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 马瑜璐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邵江娟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 马瑜璐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郑仕中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邵江娟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邵江娟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曹鹏/曹凯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曹鹏/曹凯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