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临床药学24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王浩然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B5-204  夏文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王浩然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B5-204  夏文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郑仕中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包凯帆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B4-312  陈培英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郑仕中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包凯帆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B4-312  陈培英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7,12周 (2学时)  B4-205  何丹丹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B4-205  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 王宇彤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 赵冰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7,12周 (1学时)  B4-205  何丹丹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B4-205  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 王宇彤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 赵冰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