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中药九25（屠呦呦班）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B5-111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B5-205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(2学时)  B5-205  尚尔鑫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B5-111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 B5-205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(1学时)  B5-205  尚尔鑫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 B5-205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(1学时)  B5-205  尚尔鑫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B4-303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B4-303  李珍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B4-303  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王海燕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B4-201  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B4-303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B4-303  李珍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B4-303  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王海燕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B4-201  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