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中药学(九年制)(屠呦呦班)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中药九24（屠呦呦班）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2~5,7~12,14~15周 (2学时)  B2-403  周桂生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陈美娟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杭爱武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B4-203  尹刚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2~5,7~12,14~15周 (1学时)  B2-403  周桂生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陈美娟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B4-104  胡杨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杭爱武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B4-104  尹刚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B4-104  胡杨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宿树兰/胡杨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陈美娟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周桂生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宿树兰/胡杨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陈美娟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周桂生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人工智能与药物设计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