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中药266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吴啟南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B6-201  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B6-201  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B6-201  严国俊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B13-104  李想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B13-108  徐明珠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陈瑞妮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B13-104  李想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B13-108  徐明珠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高莉莉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B11-204  李竹青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B11-102  徐明珠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(2082013—005)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施敏辉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B11-102  徐明珠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曹鹏/曹凯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曹鹏/曹凯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