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B6-201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B6-201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B6-201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李海博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 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B13-108  徐明珠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 张晗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B13-108  徐明珠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B5-211  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B11-102  徐明珠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B5-211  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B11-102  徐明珠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