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程立辉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B8-307  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B5-211  孟庆海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B8-307  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B5-211  孟庆海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