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中药263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李巧凤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 B5-102  刘嘉懿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B5-102  李巧凤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B8-209  鲁大运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李巧凤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 B5-102  刘嘉懿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B5-102  李巧凤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B8-209  鲁大运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B6-101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B6-101  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B6-101  严国俊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程立辉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李巧凤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B5-111  刘嘉懿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B8-209  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B8-307  鲁大运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B8-209  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B8-307  鲁大运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曹鹏/曹凯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曹鹏/曹凯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