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B8-202  程硕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姚薇薇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张箫箫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B5-102  张箫箫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B8-202  程硕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姚薇薇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张箫箫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B5-102  张箫箫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B6-101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B6-101  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B6-101  严国俊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张箫箫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张曼祺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B8-101  林彤彤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张曼祺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B8-209  林彤彤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马瑜璐/姚薇薇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张曼祺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B8-101  林彤彤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张曼祺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B8-209  林彤彤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马瑜璐/姚薇薇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曹鹏/曹凯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曹鹏/曹凯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