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(2学时)  B8-507  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 曹婧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(1学时)  B8-507  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 曹婧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B6-101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B6-101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4~5,11~17周 (2学时)  B4-404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B8-209  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B8-209  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