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B2-403  王月瑶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B2-403  王月瑶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B4-307  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B8-207  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王月瑶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王海燕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王月瑶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王海燕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朱星宇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B8-306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