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中药253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程芳芳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药用拉丁语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(040667—004)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余苏云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程芳芳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董佳佳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 B11-304  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余苏云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梁研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(2学时)  B5-106  李昭苏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董佳佳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 B11-304  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梁研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(2学时)  B5-106  李昭苏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余苏云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陈利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(2学时)  时乐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康安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康玥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吴玉兰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韩疏影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程芳芳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 张森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李安君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余苏云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陈利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(2学时)  时乐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康安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康玥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吴玉兰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韩疏影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程芳芳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 张森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李安君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陈利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(2学时)  时乐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康安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康玥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吴玉兰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韩疏影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