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B2-403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B2-403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B4-409  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肖平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肖平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