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马艳霞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B4-207  顾俊菲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药用拉丁语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(040667—002)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李思蒙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 B2-403  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姚卫峰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B2-403  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姚卫峰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马艳霞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B4-409  顾俊菲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7~13周 (2学时)  肖平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余苏云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华永庆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王欣之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曹雨诞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陆彩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向浪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7~13周 (1学时)  肖平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余苏云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华永庆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王欣之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曹雨诞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陆彩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向浪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余苏云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华永庆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王欣之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吴玉兰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曹雨诞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