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中药245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高明亮/杨念云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高明亮/杨念云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高明亮/杨念云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孙宇博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瞿城/刘政/周婧/党静洁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孙宇博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瞿城/刘政/周婧/党静洁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田方,李思蒙,胡杨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