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高明亮/杨念云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高明亮/杨念云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贡岳松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高明亮/杨念云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瞿城/刘政/周婧/党静洁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周桂生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瞿城/刘政/周婧/党静洁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