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B5-202  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陈勇/王洪兰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B5-202  李梦雯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陈勇/王洪兰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